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5768466" name="c0aea180-0027-11f0-8323-6f3368a666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24364" name="c0aea180-0027-11f0-8323-6f3368a6661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7495609" name="c68a91e0-0027-11f0-ae3c-6140e85c7d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002386" name="c68a91e0-0027-11f0-ae3c-6140e85c7d4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Brandschutz Elektroistallation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661874" name="d3397cd0-0027-11f0-bb53-2f8a1e89e2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871601" name="d3397cd0-0027-11f0-bb53-2f8a1e89e2e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0181954" name="d6894410-0027-11f0-9abd-1984f835a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084526" name="d6894410-0027-11f0-9abd-1984f835a05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 / EG / 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Kunststoff </w:t>
            </w:r>
          </w:p>
          <w:p>
            <w:pPr>
              <w:spacing w:before="0" w:after="0"/>
            </w:pPr>
            <w:r>
              <w:t>Abwasserleitung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9426913" name="e7d62120-0027-11f0-90af-d1931f903c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3526633" name="e7d62120-0027-11f0-90af-d1931f903c2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5822842" name="ede6dd20-0027-11f0-bc15-879b3bbffd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125691" name="ede6dd20-0027-11f0-bc15-879b3bbffd9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Deckenberkleidung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5339375" name="16c47130-0028-11f0-aa8d-b7dbbca01e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822640" name="16c47130-0028-11f0-aa8d-b7dbbca01eb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9285383" name="24d4c0e0-0028-11f0-a3e1-0d262463b5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714521" name="24d4c0e0-0028-11f0-a3e1-0d262463b54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 / EG / 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6477620" name="4155a8b0-0028-11f0-b1f0-89b7698855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429314" name="4155a8b0-0028-11f0-b1f0-89b76988553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6517385" name="45191950-0028-11f0-af73-9fc09dcdb4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50238" name="45191950-0028-11f0-af73-9fc09dcdb4a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 / EG / 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5214597" name="517ddbe0-0028-11f0-a76a-c7b3585ee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568649" name="517ddbe0-0028-11f0-a76a-c7b3585ee05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7012323" name="57b42140-0028-11f0-8945-11350a42b0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868459" name="57b42140-0028-11f0-8945-11350a42b0c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Kochherd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Asbestkarton </w:t>
            </w:r>
          </w:p>
          <w:p>
            <w:pPr>
              <w:spacing w:before="0" w:after="0"/>
            </w:pPr>
            <w:r>
              <w:t>Herd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3936322" name="73c7ef60-0028-11f0-a4e3-d1c37303c2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591047" name="73c7ef60-0028-11f0-a4e3-d1c37303c23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8883738" name="7a9851e0-0028-11f0-ae18-3fa61e5aff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405930" name="7a9851e0-0028-11f0-ae18-3fa61e5aff9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Heizung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Heizung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0514957" name="8e0cf0f0-0028-11f0-a4b8-2b73db51e8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823773" name="8e0cf0f0-0028-11f0-a4b8-2b73db51e83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3687253" name="911c7ae0-0028-11f0-bd99-5b92047a42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59366" name="911c7ae0-0028-11f0-bd99-5b92047a42a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Deckenverkleidung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900309" name="18c5f110-0029-11f0-900a-ebe5387b02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151734" name="18c5f110-0029-11f0-900a-ebe5387b020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4963716" name="2cb6ec10-0029-11f0-a81e-f7a73dd017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542918" name="2cb6ec10-0029-11f0-a81e-f7a73dd0173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Altschwand 860, 8735 Rüeterswil</w:t>
          </w:r>
        </w:p>
        <w:p>
          <w:pPr>
            <w:spacing w:before="0" w:after="0"/>
          </w:pPr>
          <w:r>
            <w:t>200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